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628672" name="e5ba3df0-067e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0075453" name="e5ba3df0-067e-11f1-abe9-233c1fc7588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7416395" name="f4dd5d30-067e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992118" name="f4dd5d30-067e-11f1-abe9-233c1fc7588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1083354" name="b199f3f0-0690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236427" name="b199f3f0-0690-11f1-abe9-233c1fc7588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7495972" name="b5e24c00-0690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3544215" name="b5e24c00-0690-11f1-abe9-233c1fc7588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5934319" name="76a649f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949962" name="76a649f0-0691-11f1-abe9-233c1fc7588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8743811" name="79fe007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4671500" name="79fe0070-0691-11f1-abe9-233c1fc7588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Flanschdichtung 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3367493" name="916b9f1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469762" name="916b9f10-0691-11f1-abe9-233c1fc7588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44922180" name="98b48cf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943831" name="98b48cf0-0691-11f1-abe9-233c1fc7588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Hobbyraum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027160" name="55c0da10-0692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0085610" name="55c0da10-0692-11f1-abe9-233c1fc7588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221204" name="727a0ff0-0692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536784" name="727a0ff0-0692-11f1-abe9-233c1fc7588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Friedenstrasse 16, 6340 Baar</w:t>
          </w:r>
        </w:p>
        <w:p>
          <w:pPr>
            <w:spacing w:before="0" w:after="0"/>
          </w:pPr>
          <w:r>
            <w:t>704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